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4E365" w14:textId="77777777" w:rsidR="00064CDF" w:rsidRDefault="00000000">
      <w:pPr>
        <w:pStyle w:val="Heading1"/>
      </w:pPr>
      <w:r>
        <w:t>FIȘĂ-CADRU EVENIMENT DE PROMOVARE</w:t>
      </w:r>
    </w:p>
    <w:p w14:paraId="19645C4E" w14:textId="77777777" w:rsidR="00064CDF" w:rsidRDefault="00000000">
      <w:pPr>
        <w:pStyle w:val="Heading2"/>
      </w:pPr>
      <w:r>
        <w:t>1. Date generale</w:t>
      </w:r>
    </w:p>
    <w:p w14:paraId="3A35E22C" w14:textId="77777777" w:rsidR="00064CDF" w:rsidRDefault="00000000">
      <w:r>
        <w:t>- Titlul evenimentului: ..........................................................</w:t>
      </w:r>
    </w:p>
    <w:p w14:paraId="40327C0D" w14:textId="77777777" w:rsidR="00064CDF" w:rsidRDefault="00000000">
      <w:r>
        <w:t>- Tipul evenimentului: ..........................................................</w:t>
      </w:r>
    </w:p>
    <w:p w14:paraId="6BCDDA95" w14:textId="77777777" w:rsidR="00064CDF" w:rsidRDefault="00000000">
      <w:r>
        <w:t xml:space="preserve">  (Exemple: serată tematică, ziua porților deschise, atelier de familie, atelier demonstrativ etc.)</w:t>
      </w:r>
    </w:p>
    <w:p w14:paraId="53477A7E" w14:textId="77777777" w:rsidR="00064CDF" w:rsidRDefault="00000000">
      <w:r>
        <w:t>- Locație: ...................................................</w:t>
      </w:r>
    </w:p>
    <w:p w14:paraId="7833110E" w14:textId="77777777" w:rsidR="00064CDF" w:rsidRDefault="00000000">
      <w:r>
        <w:t>- Data și ora: ...................................................</w:t>
      </w:r>
    </w:p>
    <w:p w14:paraId="5A224BC2" w14:textId="77777777" w:rsidR="00064CDF" w:rsidRDefault="00000000">
      <w:r>
        <w:t>- Durata estimativă: ..........................................</w:t>
      </w:r>
    </w:p>
    <w:p w14:paraId="70C12D1C" w14:textId="77777777" w:rsidR="00064CDF" w:rsidRDefault="00000000">
      <w:pPr>
        <w:pStyle w:val="Heading2"/>
      </w:pPr>
      <w:r>
        <w:t>2. Obligații minime ale beneficiarului</w:t>
      </w:r>
    </w:p>
    <w:p w14:paraId="3DEC90FF" w14:textId="77777777" w:rsidR="00064CDF" w:rsidRDefault="00000000">
      <w:r>
        <w:t>- Evenimentul trebuie anunțat către GAL cu minimum 10 zile lucrătoare înainte de desfășurare.</w:t>
      </w:r>
    </w:p>
    <w:p w14:paraId="37834A00" w14:textId="77777777" w:rsidR="00064CDF" w:rsidRDefault="00000000">
      <w:r>
        <w:t>- Evenimentul trebuie promovat:</w:t>
      </w:r>
    </w:p>
    <w:p w14:paraId="42BAA0CA" w14:textId="77777777" w:rsidR="00064CDF" w:rsidRDefault="00000000">
      <w:r>
        <w:t xml:space="preserve">  ☐ Pe site-ul propriu</w:t>
      </w:r>
    </w:p>
    <w:p w14:paraId="0CB74778" w14:textId="77777777" w:rsidR="00064CDF" w:rsidRDefault="00000000">
      <w:r>
        <w:t xml:space="preserve">  ☐ Pe cel puțin două rețele de socializare</w:t>
      </w:r>
    </w:p>
    <w:p w14:paraId="6E3D7127" w14:textId="77777777" w:rsidR="00064CDF" w:rsidRDefault="00000000">
      <w:r>
        <w:t xml:space="preserve">  ☐ În media locală, dacă este posibil</w:t>
      </w:r>
    </w:p>
    <w:p w14:paraId="462AC59A" w14:textId="77777777" w:rsidR="00064CDF" w:rsidRDefault="00000000">
      <w:r>
        <w:t>- Trebuie să participe minimum 15 persoane.</w:t>
      </w:r>
    </w:p>
    <w:p w14:paraId="71EB7617" w14:textId="77777777" w:rsidR="00064CDF" w:rsidRDefault="00000000">
      <w:r>
        <w:t>- Beneficiarul va asigura desfășurarea evenimentului în conformitate cu obiectivele proiectului și scopul promovării activității finanțate.</w:t>
      </w:r>
    </w:p>
    <w:p w14:paraId="711E45B1" w14:textId="77777777" w:rsidR="00064CDF" w:rsidRDefault="00000000">
      <w:pPr>
        <w:pStyle w:val="Heading2"/>
      </w:pPr>
      <w:r>
        <w:t>3. Documente necesare</w:t>
      </w:r>
    </w:p>
    <w:p w14:paraId="31648286" w14:textId="77777777" w:rsidR="00064CDF" w:rsidRDefault="00000000">
      <w:r>
        <w:t>- Anunțul trimis către GAL</w:t>
      </w:r>
    </w:p>
    <w:p w14:paraId="77F025D1" w14:textId="77777777" w:rsidR="00064CDF" w:rsidRDefault="00000000">
      <w:r>
        <w:t>- Dovezi ale promovării (capturi ecran, linkuri, afișe etc.)</w:t>
      </w:r>
    </w:p>
    <w:p w14:paraId="52E7CCA5" w14:textId="77777777" w:rsidR="00064CDF" w:rsidRDefault="00000000">
      <w:r>
        <w:t>- Lista participanților</w:t>
      </w:r>
    </w:p>
    <w:p w14:paraId="21A2AA63" w14:textId="77777777" w:rsidR="00064CDF" w:rsidRDefault="00000000">
      <w:r>
        <w:t>- Fotografie de grup + 3-5 fotografii relevante</w:t>
      </w:r>
    </w:p>
    <w:p w14:paraId="786F66A3" w14:textId="77777777" w:rsidR="00064CDF" w:rsidRDefault="00000000">
      <w:r>
        <w:t>- Aviz de conformitate emis de reprezentantul GAL (care va participa la eveniment)</w:t>
      </w:r>
    </w:p>
    <w:p w14:paraId="64C170C7" w14:textId="77777777" w:rsidR="00064CDF" w:rsidRDefault="00000000">
      <w:pPr>
        <w:pStyle w:val="Heading2"/>
      </w:pPr>
      <w:r>
        <w:t>4. Observații</w:t>
      </w:r>
    </w:p>
    <w:p w14:paraId="6C105BFB" w14:textId="77777777" w:rsidR="00064CDF" w:rsidRDefault="00000000">
      <w:r>
        <w:t>.......................................................................................</w:t>
      </w:r>
    </w:p>
    <w:p w14:paraId="4AA59648" w14:textId="77777777" w:rsidR="00064CDF" w:rsidRDefault="00000000">
      <w:r>
        <w:lastRenderedPageBreak/>
        <w:t>.......................................................................................</w:t>
      </w:r>
    </w:p>
    <w:p w14:paraId="4D8329CA" w14:textId="77777777" w:rsidR="00064CDF" w:rsidRDefault="00000000">
      <w:pPr>
        <w:pStyle w:val="Heading2"/>
      </w:pPr>
      <w:r>
        <w:t>Semnături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064CDF" w14:paraId="3096E05A" w14:textId="77777777">
        <w:tc>
          <w:tcPr>
            <w:tcW w:w="2160" w:type="dxa"/>
          </w:tcPr>
          <w:p w14:paraId="3BE6F7DC" w14:textId="77777777" w:rsidR="00064CDF" w:rsidRDefault="00000000">
            <w:r>
              <w:t>Nume și prenume</w:t>
            </w:r>
          </w:p>
        </w:tc>
        <w:tc>
          <w:tcPr>
            <w:tcW w:w="2160" w:type="dxa"/>
          </w:tcPr>
          <w:p w14:paraId="26BF85B8" w14:textId="77777777" w:rsidR="00064CDF" w:rsidRDefault="00000000">
            <w:r>
              <w:t>Calitate</w:t>
            </w:r>
          </w:p>
        </w:tc>
        <w:tc>
          <w:tcPr>
            <w:tcW w:w="2160" w:type="dxa"/>
          </w:tcPr>
          <w:p w14:paraId="1C79B2AC" w14:textId="77777777" w:rsidR="00064CDF" w:rsidRDefault="00000000">
            <w:r>
              <w:t>Semnătură</w:t>
            </w:r>
          </w:p>
        </w:tc>
        <w:tc>
          <w:tcPr>
            <w:tcW w:w="2160" w:type="dxa"/>
          </w:tcPr>
          <w:p w14:paraId="03C82743" w14:textId="77777777" w:rsidR="00064CDF" w:rsidRDefault="00000000">
            <w:r>
              <w:t>Data</w:t>
            </w:r>
          </w:p>
        </w:tc>
      </w:tr>
      <w:tr w:rsidR="00064CDF" w14:paraId="05F58912" w14:textId="77777777">
        <w:tc>
          <w:tcPr>
            <w:tcW w:w="2160" w:type="dxa"/>
          </w:tcPr>
          <w:p w14:paraId="27299A37" w14:textId="77777777" w:rsidR="00064CDF" w:rsidRDefault="00000000">
            <w:r>
              <w:t>......................</w:t>
            </w:r>
          </w:p>
        </w:tc>
        <w:tc>
          <w:tcPr>
            <w:tcW w:w="2160" w:type="dxa"/>
          </w:tcPr>
          <w:p w14:paraId="020DE855" w14:textId="77777777" w:rsidR="00064CDF" w:rsidRDefault="00000000">
            <w:r>
              <w:t>Beneficiar</w:t>
            </w:r>
          </w:p>
        </w:tc>
        <w:tc>
          <w:tcPr>
            <w:tcW w:w="2160" w:type="dxa"/>
          </w:tcPr>
          <w:p w14:paraId="6A96A8C4" w14:textId="77777777" w:rsidR="00064CDF" w:rsidRDefault="00000000">
            <w:r>
              <w:t>.............</w:t>
            </w:r>
          </w:p>
        </w:tc>
        <w:tc>
          <w:tcPr>
            <w:tcW w:w="2160" w:type="dxa"/>
          </w:tcPr>
          <w:p w14:paraId="30D567A2" w14:textId="77777777" w:rsidR="00064CDF" w:rsidRDefault="00000000">
            <w:r>
              <w:t>..........</w:t>
            </w:r>
          </w:p>
        </w:tc>
      </w:tr>
      <w:tr w:rsidR="00064CDF" w14:paraId="31971E25" w14:textId="77777777">
        <w:tc>
          <w:tcPr>
            <w:tcW w:w="2160" w:type="dxa"/>
          </w:tcPr>
          <w:p w14:paraId="37983B80" w14:textId="77777777" w:rsidR="00064CDF" w:rsidRDefault="00000000">
            <w:r>
              <w:t>......................</w:t>
            </w:r>
          </w:p>
        </w:tc>
        <w:tc>
          <w:tcPr>
            <w:tcW w:w="2160" w:type="dxa"/>
          </w:tcPr>
          <w:p w14:paraId="662F6DAC" w14:textId="77777777" w:rsidR="00064CDF" w:rsidRDefault="00000000">
            <w:r>
              <w:t>Reprezentant GAL</w:t>
            </w:r>
          </w:p>
        </w:tc>
        <w:tc>
          <w:tcPr>
            <w:tcW w:w="2160" w:type="dxa"/>
          </w:tcPr>
          <w:p w14:paraId="448F46F6" w14:textId="77777777" w:rsidR="00064CDF" w:rsidRDefault="00000000">
            <w:r>
              <w:t>.............</w:t>
            </w:r>
          </w:p>
        </w:tc>
        <w:tc>
          <w:tcPr>
            <w:tcW w:w="2160" w:type="dxa"/>
          </w:tcPr>
          <w:p w14:paraId="47A21F49" w14:textId="77777777" w:rsidR="00064CDF" w:rsidRDefault="00000000">
            <w:r>
              <w:t>..........</w:t>
            </w:r>
          </w:p>
        </w:tc>
      </w:tr>
    </w:tbl>
    <w:p w14:paraId="0D6C3721" w14:textId="77777777" w:rsidR="0073513D" w:rsidRDefault="0073513D"/>
    <w:sectPr w:rsidR="0073513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1303203">
    <w:abstractNumId w:val="8"/>
  </w:num>
  <w:num w:numId="2" w16cid:durableId="466093448">
    <w:abstractNumId w:val="6"/>
  </w:num>
  <w:num w:numId="3" w16cid:durableId="1959411390">
    <w:abstractNumId w:val="5"/>
  </w:num>
  <w:num w:numId="4" w16cid:durableId="948245230">
    <w:abstractNumId w:val="4"/>
  </w:num>
  <w:num w:numId="5" w16cid:durableId="889651401">
    <w:abstractNumId w:val="7"/>
  </w:num>
  <w:num w:numId="6" w16cid:durableId="1053190788">
    <w:abstractNumId w:val="3"/>
  </w:num>
  <w:num w:numId="7" w16cid:durableId="1395464981">
    <w:abstractNumId w:val="2"/>
  </w:num>
  <w:num w:numId="8" w16cid:durableId="801655349">
    <w:abstractNumId w:val="1"/>
  </w:num>
  <w:num w:numId="9" w16cid:durableId="1358043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4CDF"/>
    <w:rsid w:val="000E633C"/>
    <w:rsid w:val="0015074B"/>
    <w:rsid w:val="0029639D"/>
    <w:rsid w:val="00326F90"/>
    <w:rsid w:val="0073513D"/>
    <w:rsid w:val="00AA1D8D"/>
    <w:rsid w:val="00AC56C6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056E37"/>
  <w14:defaultImageDpi w14:val="300"/>
  <w15:docId w15:val="{BDCC830C-5638-4F7E-8C75-D4AF0822F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Delia  Fazakas</cp:lastModifiedBy>
  <cp:revision>2</cp:revision>
  <dcterms:created xsi:type="dcterms:W3CDTF">2025-07-31T21:53:00Z</dcterms:created>
  <dcterms:modified xsi:type="dcterms:W3CDTF">2025-07-31T21:53:00Z</dcterms:modified>
  <cp:category/>
</cp:coreProperties>
</file>